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3"/>
        <w:tblW w:w="10590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5"/>
        <w:gridCol w:w="4975"/>
      </w:tblGrid>
      <w:tr w:rsidR="00183A29" w:rsidRPr="00894EAD" w:rsidTr="00894EAD">
        <w:trPr>
          <w:trHeight w:val="1"/>
        </w:trPr>
        <w:tc>
          <w:tcPr>
            <w:tcW w:w="5615" w:type="dxa"/>
            <w:tcBorders>
              <w:right w:val="nil"/>
            </w:tcBorders>
            <w:shd w:val="clear" w:color="000000" w:fill="FFFFFF"/>
          </w:tcPr>
          <w:p w:rsidR="00183A29" w:rsidRPr="00894EAD" w:rsidRDefault="007A4A50" w:rsidP="008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"/>
              </w:rPr>
            </w:pPr>
            <w:r w:rsidRPr="00894EAD">
              <w:rPr>
                <w:rFonts w:ascii="Times New Roman" w:hAnsi="Times New Roman"/>
                <w:bCs/>
                <w:sz w:val="28"/>
                <w:szCs w:val="28"/>
                <w:lang w:val="en"/>
              </w:rPr>
              <w:t>UBND</w:t>
            </w:r>
            <w:r w:rsidR="00183A29" w:rsidRPr="00894EAD">
              <w:rPr>
                <w:rFonts w:ascii="Times New Roman" w:hAnsi="Times New Roman"/>
                <w:bCs/>
                <w:sz w:val="28"/>
                <w:szCs w:val="28"/>
                <w:lang w:val="en"/>
              </w:rPr>
              <w:t xml:space="preserve"> T</w:t>
            </w:r>
            <w:r w:rsidR="00BE0549" w:rsidRPr="00894EAD">
              <w:rPr>
                <w:rFonts w:ascii="Times New Roman" w:hAnsi="Times New Roman"/>
                <w:bCs/>
                <w:sz w:val="28"/>
                <w:szCs w:val="28"/>
                <w:lang w:val="en"/>
              </w:rPr>
              <w:t xml:space="preserve">HÀNH PHỐ </w:t>
            </w:r>
            <w:r w:rsidR="00183A29" w:rsidRPr="00894EAD">
              <w:rPr>
                <w:rFonts w:ascii="Times New Roman" w:hAnsi="Times New Roman"/>
                <w:bCs/>
                <w:sz w:val="28"/>
                <w:szCs w:val="28"/>
                <w:lang w:val="en"/>
              </w:rPr>
              <w:t>ĐÔNG TRIỀU</w:t>
            </w:r>
          </w:p>
          <w:p w:rsidR="00183A29" w:rsidRPr="00894EAD" w:rsidRDefault="00183A29" w:rsidP="00894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  <w:t xml:space="preserve">      TR</w:t>
            </w:r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ƯỜNG THCS </w:t>
            </w:r>
            <w:r w:rsidRPr="00894EAD">
              <w:rPr>
                <w:rFonts w:ascii="Times New Roman" w:hAnsi="Times New Roman"/>
                <w:b/>
                <w:bCs/>
                <w:sz w:val="28"/>
                <w:szCs w:val="28"/>
              </w:rPr>
              <w:t>HỒNG THÁI ĐÔNG</w:t>
            </w:r>
          </w:p>
          <w:p w:rsidR="00183A29" w:rsidRPr="00894EAD" w:rsidRDefault="00183A29" w:rsidP="00894EA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  <w:r w:rsidRPr="00894EAD">
              <w:rPr>
                <w:rFonts w:ascii="Times New Roman" w:hAnsi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46355</wp:posOffset>
                      </wp:positionV>
                      <wp:extent cx="1955800" cy="0"/>
                      <wp:effectExtent l="10795" t="8255" r="5080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5CC3F1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85pt,3.65pt" to="187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Iyz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abTe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4975" w:type="dxa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183A29" w:rsidRPr="00894EAD" w:rsidRDefault="00183A29" w:rsidP="008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</w:pPr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  <w:t>ĐỀ KIỂM TRA CUỐI HỌC KỲ II</w:t>
            </w:r>
          </w:p>
          <w:p w:rsidR="00183A29" w:rsidRPr="00894EAD" w:rsidRDefault="00183A29" w:rsidP="008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</w:pPr>
            <w:proofErr w:type="spellStart"/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  <w:t>Năm</w:t>
            </w:r>
            <w:proofErr w:type="spellEnd"/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  <w:t>học</w:t>
            </w:r>
            <w:proofErr w:type="spellEnd"/>
            <w:r w:rsidRPr="00894EAD">
              <w:rPr>
                <w:rFonts w:ascii="Times New Roman" w:hAnsi="Times New Roman"/>
                <w:b/>
                <w:bCs/>
                <w:sz w:val="28"/>
                <w:szCs w:val="28"/>
                <w:lang w:val="en"/>
              </w:rPr>
              <w:t>: 2024 - 2025</w:t>
            </w:r>
          </w:p>
          <w:p w:rsidR="00183A29" w:rsidRPr="00894EAD" w:rsidRDefault="00183A29" w:rsidP="00894EA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n"/>
              </w:rPr>
            </w:pPr>
          </w:p>
        </w:tc>
      </w:tr>
    </w:tbl>
    <w:p w:rsidR="00183A29" w:rsidRPr="00894EAD" w:rsidRDefault="00183A29" w:rsidP="00894E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"/>
        </w:rPr>
      </w:pPr>
    </w:p>
    <w:p w:rsidR="00183A29" w:rsidRPr="00894EAD" w:rsidRDefault="00183A29" w:rsidP="00894E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en"/>
        </w:rPr>
      </w:pPr>
      <w:r w:rsidRPr="00894EAD">
        <w:rPr>
          <w:rFonts w:ascii="Times New Roman" w:hAnsi="Times New Roman"/>
          <w:sz w:val="28"/>
          <w:szCs w:val="28"/>
          <w:lang w:val="en"/>
        </w:rPr>
        <w:t xml:space="preserve">                                      </w:t>
      </w:r>
      <w:r w:rsidRPr="00894EAD">
        <w:rPr>
          <w:rFonts w:ascii="Times New Roman" w:hAnsi="Times New Roman"/>
          <w:b/>
          <w:bCs/>
          <w:sz w:val="28"/>
          <w:szCs w:val="28"/>
          <w:lang w:val="en"/>
        </w:rPr>
        <w:t xml:space="preserve"> MÔN GIÁO DỤC THỂ CHẤT </w:t>
      </w:r>
      <w:r w:rsidR="00C929E3" w:rsidRPr="00894EAD">
        <w:rPr>
          <w:rFonts w:ascii="Times New Roman" w:hAnsi="Times New Roman"/>
          <w:b/>
          <w:bCs/>
          <w:sz w:val="28"/>
          <w:szCs w:val="28"/>
          <w:lang w:val="en"/>
        </w:rPr>
        <w:t>7</w:t>
      </w:r>
    </w:p>
    <w:p w:rsidR="00183A29" w:rsidRPr="00894EAD" w:rsidRDefault="00183A29" w:rsidP="00894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"/>
        </w:rPr>
      </w:pPr>
      <w:r w:rsidRPr="00894EAD">
        <w:rPr>
          <w:rFonts w:ascii="Times New Roman" w:hAnsi="Times New Roman"/>
          <w:b/>
          <w:bCs/>
          <w:sz w:val="28"/>
          <w:szCs w:val="28"/>
          <w:lang w:val="en"/>
        </w:rPr>
        <w:t xml:space="preserve">  </w:t>
      </w:r>
      <w:proofErr w:type="spellStart"/>
      <w:r w:rsidRPr="00894EAD">
        <w:rPr>
          <w:rFonts w:ascii="Times New Roman" w:hAnsi="Times New Roman"/>
          <w:sz w:val="28"/>
          <w:szCs w:val="28"/>
          <w:lang w:val="en"/>
        </w:rPr>
        <w:t>Ngày</w:t>
      </w:r>
      <w:proofErr w:type="spellEnd"/>
      <w:r w:rsidRPr="00894EAD">
        <w:rPr>
          <w:rFonts w:ascii="Times New Roman" w:hAnsi="Times New Roman"/>
          <w:sz w:val="28"/>
          <w:szCs w:val="28"/>
          <w:lang w:val="en"/>
        </w:rPr>
        <w:t xml:space="preserve"> </w:t>
      </w:r>
      <w:proofErr w:type="spellStart"/>
      <w:r w:rsidRPr="00894EAD">
        <w:rPr>
          <w:rFonts w:ascii="Times New Roman" w:hAnsi="Times New Roman"/>
          <w:sz w:val="28"/>
          <w:szCs w:val="28"/>
          <w:lang w:val="en"/>
        </w:rPr>
        <w:t>kiểm</w:t>
      </w:r>
      <w:proofErr w:type="spellEnd"/>
      <w:r w:rsidRPr="00894EAD">
        <w:rPr>
          <w:rFonts w:ascii="Times New Roman" w:hAnsi="Times New Roman"/>
          <w:sz w:val="28"/>
          <w:szCs w:val="28"/>
          <w:lang w:val="en"/>
        </w:rPr>
        <w:t xml:space="preserve"> </w:t>
      </w:r>
      <w:proofErr w:type="spellStart"/>
      <w:r w:rsidRPr="00894EAD">
        <w:rPr>
          <w:rFonts w:ascii="Times New Roman" w:hAnsi="Times New Roman"/>
          <w:sz w:val="28"/>
          <w:szCs w:val="28"/>
          <w:lang w:val="en"/>
        </w:rPr>
        <w:t>tra</w:t>
      </w:r>
      <w:proofErr w:type="spellEnd"/>
      <w:r w:rsidRPr="00894EAD">
        <w:rPr>
          <w:rFonts w:ascii="Times New Roman" w:hAnsi="Times New Roman"/>
          <w:sz w:val="28"/>
          <w:szCs w:val="28"/>
          <w:lang w:val="en"/>
        </w:rPr>
        <w:t>:   /05/2025</w:t>
      </w:r>
    </w:p>
    <w:p w:rsidR="00183A29" w:rsidRPr="00894EAD" w:rsidRDefault="00183A29" w:rsidP="00894E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"/>
        </w:rPr>
      </w:pPr>
      <w:r w:rsidRPr="00894EAD">
        <w:rPr>
          <w:rFonts w:ascii="Times New Roman" w:hAnsi="Times New Roman"/>
          <w:sz w:val="28"/>
          <w:szCs w:val="28"/>
          <w:lang w:val="en"/>
        </w:rPr>
        <w:t xml:space="preserve">                                                     </w:t>
      </w:r>
      <w:proofErr w:type="spellStart"/>
      <w:r w:rsidRPr="00894EAD">
        <w:rPr>
          <w:rFonts w:ascii="Times New Roman" w:hAnsi="Times New Roman"/>
          <w:sz w:val="28"/>
          <w:szCs w:val="28"/>
          <w:lang w:val="en"/>
        </w:rPr>
        <w:t>Thời</w:t>
      </w:r>
      <w:proofErr w:type="spellEnd"/>
      <w:r w:rsidRPr="00894EAD">
        <w:rPr>
          <w:rFonts w:ascii="Times New Roman" w:hAnsi="Times New Roman"/>
          <w:sz w:val="28"/>
          <w:szCs w:val="28"/>
          <w:lang w:val="en"/>
        </w:rPr>
        <w:t xml:space="preserve"> </w:t>
      </w:r>
      <w:proofErr w:type="spellStart"/>
      <w:r w:rsidRPr="00894EAD">
        <w:rPr>
          <w:rFonts w:ascii="Times New Roman" w:hAnsi="Times New Roman"/>
          <w:sz w:val="28"/>
          <w:szCs w:val="28"/>
          <w:lang w:val="en"/>
        </w:rPr>
        <w:t>gian</w:t>
      </w:r>
      <w:proofErr w:type="spellEnd"/>
      <w:r w:rsidRPr="00894EAD">
        <w:rPr>
          <w:rFonts w:ascii="Times New Roman" w:hAnsi="Times New Roman"/>
          <w:sz w:val="28"/>
          <w:szCs w:val="28"/>
          <w:lang w:val="en"/>
        </w:rPr>
        <w:t xml:space="preserve">: 45 </w:t>
      </w:r>
      <w:proofErr w:type="spellStart"/>
      <w:r w:rsidRPr="00894EAD">
        <w:rPr>
          <w:rFonts w:ascii="Times New Roman" w:hAnsi="Times New Roman"/>
          <w:sz w:val="28"/>
          <w:szCs w:val="28"/>
          <w:lang w:val="en"/>
        </w:rPr>
        <w:t>phút</w:t>
      </w:r>
      <w:proofErr w:type="spellEnd"/>
    </w:p>
    <w:p w:rsidR="00183A29" w:rsidRPr="00894EAD" w:rsidRDefault="00183A29" w:rsidP="00894E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</w:p>
    <w:p w:rsidR="00183A29" w:rsidRPr="00894EAD" w:rsidRDefault="00183A29" w:rsidP="00894EAD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:rsidR="00183A29" w:rsidRPr="00894EAD" w:rsidRDefault="00183A29" w:rsidP="00894EAD">
      <w:pPr>
        <w:tabs>
          <w:tab w:val="left" w:pos="8310"/>
        </w:tabs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  <w:r w:rsidRPr="00894EAD">
        <w:rPr>
          <w:rFonts w:ascii="Times New Roman" w:hAnsi="Times New Roman"/>
          <w:b/>
          <w:sz w:val="28"/>
          <w:szCs w:val="28"/>
          <w:lang w:val="nl-NL"/>
        </w:rPr>
        <w:t xml:space="preserve">* </w:t>
      </w:r>
      <w:r w:rsidRPr="00894EAD">
        <w:rPr>
          <w:rFonts w:ascii="Times New Roman" w:hAnsi="Times New Roman"/>
          <w:b/>
          <w:sz w:val="28"/>
          <w:szCs w:val="28"/>
          <w:u w:val="single"/>
          <w:lang w:val="nl-NL"/>
        </w:rPr>
        <w:t>Nôi dung</w:t>
      </w:r>
      <w:r w:rsidRPr="00894EAD">
        <w:rPr>
          <w:rFonts w:ascii="Times New Roman" w:hAnsi="Times New Roman"/>
          <w:sz w:val="28"/>
          <w:szCs w:val="28"/>
          <w:lang w:val="nl-NL"/>
        </w:rPr>
        <w:t xml:space="preserve">: Kiểm tra bóng đá </w:t>
      </w:r>
      <w:r w:rsidRPr="00894EAD">
        <w:rPr>
          <w:rFonts w:ascii="Times New Roman" w:hAnsi="Times New Roman" w:cs="Times New Roman"/>
          <w:i/>
          <w:sz w:val="28"/>
          <w:szCs w:val="28"/>
          <w:lang w:val="nl-NL"/>
        </w:rPr>
        <w:t xml:space="preserve">( </w:t>
      </w:r>
      <w:proofErr w:type="spellStart"/>
      <w:r w:rsidRPr="00894EAD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894E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i/>
          <w:sz w:val="28"/>
          <w:szCs w:val="28"/>
        </w:rPr>
        <w:t>thuật</w:t>
      </w:r>
      <w:proofErr w:type="spellEnd"/>
      <w:r w:rsidRPr="00894E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i/>
          <w:sz w:val="28"/>
          <w:szCs w:val="28"/>
        </w:rPr>
        <w:t>dẫn</w:t>
      </w:r>
      <w:proofErr w:type="spellEnd"/>
      <w:r w:rsidRPr="00894E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i/>
          <w:sz w:val="28"/>
          <w:szCs w:val="28"/>
        </w:rPr>
        <w:t>bóng</w:t>
      </w:r>
      <w:proofErr w:type="spellEnd"/>
      <w:r w:rsidRPr="00894E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929E3" w:rsidRPr="00894EAD">
        <w:rPr>
          <w:rFonts w:ascii="Times New Roman" w:hAnsi="Times New Roman" w:cs="Times New Roman"/>
          <w:i/>
          <w:sz w:val="28"/>
          <w:szCs w:val="28"/>
        </w:rPr>
        <w:t>bằng</w:t>
      </w:r>
      <w:proofErr w:type="spellEnd"/>
      <w:r w:rsidR="00C929E3" w:rsidRPr="00894EAD">
        <w:rPr>
          <w:rFonts w:ascii="Times New Roman" w:hAnsi="Times New Roman" w:cs="Times New Roman"/>
          <w:i/>
          <w:sz w:val="28"/>
          <w:szCs w:val="28"/>
        </w:rPr>
        <w:t xml:space="preserve"> mu</w:t>
      </w:r>
      <w:r w:rsidRPr="00894E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i/>
          <w:sz w:val="28"/>
          <w:szCs w:val="28"/>
        </w:rPr>
        <w:t>bàn</w:t>
      </w:r>
      <w:proofErr w:type="spellEnd"/>
      <w:r w:rsidRPr="00894E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i/>
          <w:sz w:val="28"/>
          <w:szCs w:val="28"/>
        </w:rPr>
        <w:t>chân</w:t>
      </w:r>
      <w:proofErr w:type="spellEnd"/>
      <w:r w:rsidRPr="00894EAD">
        <w:rPr>
          <w:rFonts w:ascii="Times New Roman" w:hAnsi="Times New Roman" w:cs="Times New Roman"/>
          <w:i/>
          <w:sz w:val="28"/>
          <w:szCs w:val="28"/>
        </w:rPr>
        <w:t>).</w:t>
      </w:r>
      <w:r w:rsidRPr="00894EAD">
        <w:rPr>
          <w:rFonts w:ascii="Times New Roman" w:hAnsi="Times New Roman"/>
          <w:sz w:val="28"/>
          <w:szCs w:val="28"/>
          <w:lang w:val="nl-NL"/>
        </w:rPr>
        <w:tab/>
      </w:r>
    </w:p>
    <w:p w:rsidR="002706BC" w:rsidRPr="00894EAD" w:rsidRDefault="002706BC" w:rsidP="00894EAD">
      <w:pPr>
        <w:spacing w:after="0" w:line="240" w:lineRule="auto"/>
        <w:ind w:left="122"/>
        <w:jc w:val="both"/>
        <w:rPr>
          <w:rFonts w:ascii="Times New Roman" w:hAnsi="Times New Roman" w:cs="Times New Roman"/>
          <w:sz w:val="28"/>
          <w:szCs w:val="28"/>
        </w:rPr>
      </w:pPr>
      <w:r w:rsidRPr="00894EA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zic-zac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qua 4-5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cọc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EAD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894EAD">
        <w:rPr>
          <w:rFonts w:ascii="Times New Roman" w:hAnsi="Times New Roman" w:cs="Times New Roman"/>
          <w:sz w:val="28"/>
          <w:szCs w:val="28"/>
        </w:rPr>
        <w:t xml:space="preserve"> 1,5m).</w:t>
      </w:r>
    </w:p>
    <w:p w:rsidR="00183A29" w:rsidRPr="00894EAD" w:rsidRDefault="00183A29" w:rsidP="00894EA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nl-NL"/>
        </w:rPr>
      </w:pPr>
    </w:p>
    <w:p w:rsidR="00183A29" w:rsidRPr="00894EAD" w:rsidRDefault="00183A29" w:rsidP="00894EAD">
      <w:pPr>
        <w:spacing w:after="0" w:line="240" w:lineRule="auto"/>
        <w:rPr>
          <w:rFonts w:ascii="Times New Roman" w:hAnsi="Times New Roman"/>
          <w:b/>
          <w:sz w:val="28"/>
          <w:szCs w:val="28"/>
          <w:lang w:val="nl-NL"/>
        </w:rPr>
      </w:pPr>
    </w:p>
    <w:p w:rsidR="00183A29" w:rsidRPr="00183A29" w:rsidRDefault="00894EAD" w:rsidP="00183A29">
      <w:pPr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........................... Hết .....................</w:t>
      </w:r>
    </w:p>
    <w:p w:rsidR="00183A29" w:rsidRPr="00183A29" w:rsidRDefault="00183A29" w:rsidP="00183A29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894EAD" w:rsidRDefault="00894EAD" w:rsidP="00183A29">
      <w:pPr>
        <w:rPr>
          <w:rFonts w:ascii="Times New Roman" w:hAnsi="Times New Roman"/>
          <w:b/>
          <w:lang w:val="nl-NL"/>
        </w:rPr>
      </w:pPr>
    </w:p>
    <w:p w:rsidR="00894EAD" w:rsidRDefault="00894EAD" w:rsidP="00183A29">
      <w:pPr>
        <w:rPr>
          <w:rFonts w:ascii="Times New Roman" w:hAnsi="Times New Roman"/>
          <w:b/>
          <w:lang w:val="nl-NL"/>
        </w:rPr>
      </w:pPr>
    </w:p>
    <w:p w:rsidR="00894EAD" w:rsidRDefault="00894EAD" w:rsidP="00183A29">
      <w:pPr>
        <w:rPr>
          <w:rFonts w:ascii="Times New Roman" w:hAnsi="Times New Roman"/>
          <w:b/>
          <w:lang w:val="nl-NL"/>
        </w:rPr>
      </w:pPr>
    </w:p>
    <w:p w:rsidR="00894EAD" w:rsidRDefault="00894EAD" w:rsidP="00183A29">
      <w:pPr>
        <w:rPr>
          <w:rFonts w:ascii="Times New Roman" w:hAnsi="Times New Roman"/>
          <w:b/>
          <w:lang w:val="nl-NL"/>
        </w:rPr>
      </w:pPr>
    </w:p>
    <w:p w:rsidR="00894EAD" w:rsidRDefault="00894EAD" w:rsidP="00183A29">
      <w:pPr>
        <w:rPr>
          <w:rFonts w:ascii="Times New Roman" w:hAnsi="Times New Roman"/>
          <w:b/>
          <w:lang w:val="nl-NL"/>
        </w:rPr>
      </w:pPr>
    </w:p>
    <w:p w:rsidR="00894EAD" w:rsidRDefault="00894EAD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tbl>
      <w:tblPr>
        <w:tblW w:w="10889" w:type="dxa"/>
        <w:tblInd w:w="-1118" w:type="dxa"/>
        <w:tblLook w:val="04A0" w:firstRow="1" w:lastRow="0" w:firstColumn="1" w:lastColumn="0" w:noHBand="0" w:noVBand="1"/>
      </w:tblPr>
      <w:tblGrid>
        <w:gridCol w:w="4644"/>
        <w:gridCol w:w="6245"/>
      </w:tblGrid>
      <w:tr w:rsidR="00183A29" w:rsidRPr="00183A29" w:rsidTr="00E952D0">
        <w:trPr>
          <w:trHeight w:val="972"/>
        </w:trPr>
        <w:tc>
          <w:tcPr>
            <w:tcW w:w="4644" w:type="dxa"/>
          </w:tcPr>
          <w:p w:rsidR="00183A29" w:rsidRPr="00183A29" w:rsidRDefault="00894EAD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UBND THÀNH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PHỐ </w:t>
            </w:r>
            <w:r w:rsidR="00183A29" w:rsidRPr="00183A29">
              <w:rPr>
                <w:rFonts w:ascii="Times New Roman" w:hAnsi="Times New Roman"/>
                <w:sz w:val="24"/>
                <w:szCs w:val="24"/>
              </w:rPr>
              <w:t xml:space="preserve"> ĐÔNG</w:t>
            </w:r>
            <w:proofErr w:type="gramEnd"/>
            <w:r w:rsidR="00183A29" w:rsidRPr="00183A29">
              <w:rPr>
                <w:rFonts w:ascii="Times New Roman" w:hAnsi="Times New Roman"/>
                <w:sz w:val="24"/>
                <w:szCs w:val="24"/>
              </w:rPr>
              <w:t xml:space="preserve"> TRIỀU</w:t>
            </w:r>
          </w:p>
          <w:bookmarkEnd w:id="0"/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>TRƯỜNG THCS HỒNG THÁI ĐÔNG</w:t>
            </w:r>
          </w:p>
          <w:p w:rsidR="00183A29" w:rsidRPr="00183A29" w:rsidRDefault="00183A29" w:rsidP="00E952D0">
            <w:pPr>
              <w:spacing w:line="2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45" w:type="dxa"/>
          </w:tcPr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 xml:space="preserve">ĐÁP ÁN-BIỂU ĐIỂM CHẤM KT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CUỐI</w:t>
            </w: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 xml:space="preserve"> HỌC KỲ II</w:t>
            </w:r>
          </w:p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>NĂM HỌC 2024 – 2025</w:t>
            </w:r>
          </w:p>
          <w:p w:rsidR="00183A29" w:rsidRPr="00183A29" w:rsidRDefault="00183A29" w:rsidP="00C929E3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 xml:space="preserve">MÔN: GDTC </w:t>
            </w:r>
            <w:r w:rsidR="00C929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183A29" w:rsidRPr="00183A29" w:rsidRDefault="00183A29" w:rsidP="00183A29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</w:p>
    <w:p w:rsidR="00183A29" w:rsidRDefault="00183A29" w:rsidP="00183A2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83A29">
        <w:rPr>
          <w:rFonts w:ascii="Times New Roman" w:hAnsi="Times New Roman"/>
          <w:b/>
          <w:sz w:val="28"/>
          <w:szCs w:val="28"/>
        </w:rPr>
        <w:t xml:space="preserve">* </w:t>
      </w:r>
      <w:proofErr w:type="spellStart"/>
      <w:r w:rsidRPr="00183A29">
        <w:rPr>
          <w:rFonts w:ascii="Times New Roman" w:hAnsi="Times New Roman"/>
          <w:b/>
          <w:sz w:val="28"/>
          <w:szCs w:val="28"/>
        </w:rPr>
        <w:t>Biểu</w:t>
      </w:r>
      <w:proofErr w:type="spellEnd"/>
      <w:r w:rsidRPr="00183A2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183A29">
        <w:rPr>
          <w:rFonts w:ascii="Times New Roman" w:hAnsi="Times New Roman"/>
          <w:b/>
          <w:sz w:val="28"/>
          <w:szCs w:val="28"/>
        </w:rPr>
        <w:t>:</w:t>
      </w:r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Điểm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kiểm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tra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cho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theo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mức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độ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thực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hiện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kĩ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thuật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và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thành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tích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đạt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được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của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từng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học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sinh</w:t>
      </w:r>
      <w:proofErr w:type="spellEnd"/>
      <w:r w:rsidRPr="00183A29">
        <w:rPr>
          <w:rFonts w:ascii="Times New Roman" w:hAnsi="Times New Roman"/>
          <w:sz w:val="28"/>
          <w:szCs w:val="28"/>
        </w:rPr>
        <w:t>.</w:t>
      </w:r>
    </w:p>
    <w:p w:rsidR="00B46399" w:rsidRPr="000C764E" w:rsidRDefault="00B46399" w:rsidP="00B46399">
      <w:pPr>
        <w:ind w:left="1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399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cầu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Dẫn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bóng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764E">
        <w:rPr>
          <w:rFonts w:ascii="Times New Roman" w:hAnsi="Times New Roman" w:cs="Times New Roman"/>
          <w:b/>
          <w:sz w:val="28"/>
          <w:szCs w:val="28"/>
        </w:rPr>
        <w:t>đường</w:t>
      </w:r>
      <w:proofErr w:type="spellEnd"/>
      <w:r w:rsidRPr="000C7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zic-zac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qua 4-5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cọc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nhau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1,5m</w:t>
      </w:r>
      <w:r w:rsidR="000C764E">
        <w:rPr>
          <w:rFonts w:ascii="Times New Roman" w:hAnsi="Times New Roman" w:cs="Times New Roman"/>
          <w:b/>
          <w:sz w:val="28"/>
          <w:szCs w:val="28"/>
        </w:rPr>
        <w:t>)</w:t>
      </w:r>
      <w:r w:rsidRPr="000C764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645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3760"/>
        <w:gridCol w:w="4040"/>
      </w:tblGrid>
      <w:tr w:rsidR="00183A29" w:rsidRPr="00183A29" w:rsidTr="00B46399">
        <w:trPr>
          <w:trHeight w:val="601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Mức độ thể hiện kỹ thuật của học sinh</w:t>
            </w:r>
          </w:p>
        </w:tc>
      </w:tr>
      <w:tr w:rsidR="00183A29" w:rsidRPr="00183A29" w:rsidTr="00B46399">
        <w:trPr>
          <w:trHeight w:val="16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83A29" w:rsidRPr="00183A29" w:rsidRDefault="00183A29" w:rsidP="00E952D0">
            <w:pPr>
              <w:ind w:right="5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Chưa đạt</w:t>
            </w:r>
          </w:p>
        </w:tc>
      </w:tr>
      <w:tr w:rsidR="00183A29" w:rsidRPr="00183A29" w:rsidTr="00B46399">
        <w:trPr>
          <w:trHeight w:val="103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E952D0">
            <w:pPr>
              <w:spacing w:line="288" w:lineRule="auto"/>
              <w:ind w:right="15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Thực hiện</w:t>
            </w:r>
          </w:p>
          <w:p w:rsidR="00183A29" w:rsidRPr="00183A29" w:rsidRDefault="00183A29" w:rsidP="00E952D0">
            <w:pPr>
              <w:spacing w:line="288" w:lineRule="auto"/>
              <w:ind w:left="117" w:right="154" w:firstLine="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kỹ thuật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29E3" w:rsidRDefault="00B46399" w:rsidP="00C929E3">
            <w:pPr>
              <w:ind w:lef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+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r w:rsidR="00C929E3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C929E3">
              <w:rPr>
                <w:rFonts w:ascii="Times New Roman" w:hAnsi="Times New Roman" w:cs="Times New Roman"/>
                <w:sz w:val="28"/>
                <w:szCs w:val="28"/>
              </w:rPr>
              <w:t xml:space="preserve"> mu </w:t>
            </w:r>
            <w:proofErr w:type="spellStart"/>
            <w:r w:rsidR="00C929E3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="00C92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chân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92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6399" w:rsidRDefault="00B46399" w:rsidP="00C929E3">
            <w:pPr>
              <w:ind w:lef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+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rơi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khỏi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764E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0C7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764E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A29" w:rsidRDefault="00B46399" w:rsidP="00E952D0">
            <w:pPr>
              <w:ind w:lef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+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dừng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0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giây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6399" w:rsidRPr="00B46399" w:rsidRDefault="00B46399" w:rsidP="000C764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3330F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="003330F7">
              <w:rPr>
                <w:rFonts w:ascii="Times New Roman" w:hAnsi="Times New Roman"/>
                <w:sz w:val="28"/>
                <w:szCs w:val="28"/>
                <w:lang w:val="nl-NL"/>
              </w:rPr>
              <w:t>Học sinh chỉ thực hiện được 1 trong 3 nội dung, hoặc không thực hiện được nội dung nào.</w:t>
            </w:r>
          </w:p>
        </w:tc>
      </w:tr>
    </w:tbl>
    <w:p w:rsidR="00183A29" w:rsidRPr="00183A29" w:rsidRDefault="00183A29" w:rsidP="00183A29">
      <w:pPr>
        <w:rPr>
          <w:rFonts w:ascii="Times New Roman" w:hAnsi="Times New Roman" w:cs="Times New Roman"/>
          <w:sz w:val="28"/>
          <w:szCs w:val="28"/>
        </w:rPr>
      </w:pPr>
    </w:p>
    <w:sectPr w:rsidR="00183A29" w:rsidRPr="00183A29" w:rsidSect="0090448D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C764E"/>
    <w:rsid w:val="0015074B"/>
    <w:rsid w:val="00183A29"/>
    <w:rsid w:val="002706BC"/>
    <w:rsid w:val="0029639D"/>
    <w:rsid w:val="00326F90"/>
    <w:rsid w:val="003330F7"/>
    <w:rsid w:val="004A160A"/>
    <w:rsid w:val="0066554E"/>
    <w:rsid w:val="00672309"/>
    <w:rsid w:val="0074749A"/>
    <w:rsid w:val="00756DFE"/>
    <w:rsid w:val="007A4A50"/>
    <w:rsid w:val="0086316C"/>
    <w:rsid w:val="00894EAD"/>
    <w:rsid w:val="0090448D"/>
    <w:rsid w:val="00AA1D8D"/>
    <w:rsid w:val="00B46399"/>
    <w:rsid w:val="00B47730"/>
    <w:rsid w:val="00BE0549"/>
    <w:rsid w:val="00C929E3"/>
    <w:rsid w:val="00CB0664"/>
    <w:rsid w:val="00F47A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749A97"/>
  <w14:defaultImageDpi w14:val="300"/>
  <w15:docId w15:val="{F1277C71-3DFB-4CC0-A0D3-B5E54EFF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A3D2FE-DB44-4969-8055-053A420CB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MyComputer</cp:lastModifiedBy>
  <cp:revision>9</cp:revision>
  <dcterms:created xsi:type="dcterms:W3CDTF">2025-05-04T13:55:00Z</dcterms:created>
  <dcterms:modified xsi:type="dcterms:W3CDTF">2025-05-08T16:39:00Z</dcterms:modified>
  <cp:category/>
</cp:coreProperties>
</file>